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09C323" w14:textId="77777777" w:rsidR="00DD0355" w:rsidRDefault="00DD0355" w:rsidP="003C19FE">
      <w:pPr>
        <w:rPr>
          <w:b/>
          <w:bCs/>
          <w:sz w:val="40"/>
          <w:szCs w:val="40"/>
        </w:rPr>
      </w:pPr>
    </w:p>
    <w:p w14:paraId="428FF459" w14:textId="39B70FF3" w:rsidR="003C19FE" w:rsidRPr="00FD0FAE" w:rsidRDefault="00AC4111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Verklaring </w:t>
      </w:r>
      <w:r w:rsidR="009B3718">
        <w:rPr>
          <w:b/>
          <w:bCs/>
          <w:sz w:val="40"/>
          <w:szCs w:val="40"/>
        </w:rPr>
        <w:t>gegarandeerde opbrengst</w:t>
      </w:r>
    </w:p>
    <w:p w14:paraId="279DE3FC" w14:textId="77777777" w:rsidR="00FD0FAE" w:rsidRDefault="00FD0FAE" w:rsidP="003C19FE"/>
    <w:p w14:paraId="6F3FF25E" w14:textId="0CD3D398" w:rsidR="009B3718" w:rsidRDefault="009B3718" w:rsidP="003C19FE">
      <w:r w:rsidRPr="009B3718">
        <w:t xml:space="preserve">Beoordelingscriterium kwaliteitsonderdeel A is </w:t>
      </w:r>
      <w:r w:rsidR="00B13684" w:rsidRPr="009B3718">
        <w:t>gedefinieerd</w:t>
      </w:r>
      <w:r w:rsidRPr="009B3718">
        <w:t xml:space="preserve"> als de hoogte van de totale gegarandeerde opbrengst (kWh per kWp) in de eerste 5 jaar (met de normale zoninstraling als referentiewaarde)</w:t>
      </w:r>
      <w:r>
        <w:t>.</w:t>
      </w:r>
    </w:p>
    <w:p w14:paraId="0341E65B" w14:textId="77777777" w:rsidR="009B3718" w:rsidRDefault="009B3718" w:rsidP="003C19FE"/>
    <w:p w14:paraId="122EDB3F" w14:textId="77777777" w:rsidR="00952488" w:rsidRDefault="00952488" w:rsidP="003C19FE">
      <w:r>
        <w:t xml:space="preserve">De aangeboden </w:t>
      </w:r>
      <w:r w:rsidR="00803E42">
        <w:t xml:space="preserve">totale </w:t>
      </w:r>
      <w:r w:rsidR="009B3718" w:rsidRPr="00801C58">
        <w:rPr>
          <w:u w:val="single"/>
        </w:rPr>
        <w:t xml:space="preserve">gegarandeerde </w:t>
      </w:r>
      <w:r w:rsidR="009B3718">
        <w:t xml:space="preserve">opbrengst </w:t>
      </w:r>
      <w:r w:rsidR="00A01CAC" w:rsidRPr="00330F4A">
        <w:rPr>
          <w:u w:val="single"/>
        </w:rPr>
        <w:t>in de eerste 5 jaar</w:t>
      </w:r>
      <w:r w:rsidR="00A01CAC">
        <w:t xml:space="preserve"> </w:t>
      </w:r>
      <w:r>
        <w:t>voor de opdracht</w:t>
      </w:r>
    </w:p>
    <w:p w14:paraId="2A9DBD7B" w14:textId="77777777" w:rsidR="00220940" w:rsidRDefault="00220940" w:rsidP="003C19FE"/>
    <w:p w14:paraId="007AEE01" w14:textId="77777777" w:rsidR="00FD0FAE" w:rsidRPr="00D93CF8" w:rsidRDefault="009B4203" w:rsidP="003C19FE">
      <w:pPr>
        <w:rPr>
          <w:b/>
          <w:sz w:val="28"/>
          <w:szCs w:val="28"/>
        </w:rPr>
      </w:pPr>
      <w:r w:rsidRPr="009B4203">
        <w:rPr>
          <w:b/>
          <w:sz w:val="28"/>
          <w:szCs w:val="28"/>
        </w:rPr>
        <w:t>Levering Zonnepanelen op sportvastgoed</w:t>
      </w:r>
    </w:p>
    <w:p w14:paraId="0709596F" w14:textId="77777777" w:rsidR="00FD0FAE" w:rsidRDefault="00FD0FAE" w:rsidP="003C19FE"/>
    <w:p w14:paraId="0CB8AC3A" w14:textId="77777777" w:rsidR="00952488" w:rsidRDefault="005E56CB" w:rsidP="003C19FE">
      <w:r>
        <w:t>door inschrijver bedraagt:</w:t>
      </w:r>
    </w:p>
    <w:p w14:paraId="23B3F531" w14:textId="77777777" w:rsidR="00952488" w:rsidRDefault="00952488" w:rsidP="003C19FE"/>
    <w:p w14:paraId="49D218E7" w14:textId="073B3DC8" w:rsidR="00952488" w:rsidRPr="00952488" w:rsidRDefault="00B54644" w:rsidP="003C19FE">
      <w:pPr>
        <w:rPr>
          <w:b/>
        </w:rPr>
      </w:pPr>
      <w:r>
        <w:rPr>
          <w:b/>
        </w:rPr>
        <w:t>Sport</w:t>
      </w:r>
      <w:r w:rsidR="00AC4111">
        <w:rPr>
          <w:b/>
        </w:rPr>
        <w:t xml:space="preserve">centrum </w:t>
      </w:r>
      <w:proofErr w:type="spellStart"/>
      <w:r w:rsidR="00AC4111">
        <w:rPr>
          <w:b/>
        </w:rPr>
        <w:t>Caland</w:t>
      </w:r>
      <w:proofErr w:type="spellEnd"/>
      <w:r w:rsidR="00952488" w:rsidRPr="00952488">
        <w:rPr>
          <w:b/>
        </w:rPr>
        <w:t>:</w:t>
      </w:r>
    </w:p>
    <w:p w14:paraId="1C122BAD" w14:textId="7ADB0337" w:rsidR="003C19FE" w:rsidRDefault="00A01CAC" w:rsidP="003C19FE">
      <w:r w:rsidRPr="00A01CAC">
        <w:rPr>
          <w:rFonts w:ascii="Calibri" w:hAnsi="Calibri"/>
        </w:rPr>
        <w:t>Sport</w:t>
      </w:r>
      <w:r w:rsidR="00AC4111">
        <w:rPr>
          <w:rFonts w:ascii="Calibri" w:hAnsi="Calibri"/>
        </w:rPr>
        <w:t xml:space="preserve">centrum </w:t>
      </w:r>
      <w:proofErr w:type="spellStart"/>
      <w:r w:rsidR="00AC4111">
        <w:rPr>
          <w:rFonts w:ascii="Calibri" w:hAnsi="Calibri"/>
        </w:rPr>
        <w:t>Caland</w:t>
      </w:r>
      <w:proofErr w:type="spellEnd"/>
      <w:r w:rsidR="00B54644"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3C19FE">
        <w:t xml:space="preserve">_______________________________________ </w:t>
      </w:r>
      <w:r>
        <w:t>kWh/</w:t>
      </w:r>
      <w:proofErr w:type="spellStart"/>
      <w:r>
        <w:t>kWp</w:t>
      </w:r>
      <w:proofErr w:type="spellEnd"/>
    </w:p>
    <w:p w14:paraId="00224E3D" w14:textId="77777777" w:rsidR="00367491" w:rsidRDefault="00367491" w:rsidP="003C19FE"/>
    <w:p w14:paraId="08D3B810" w14:textId="77777777" w:rsidR="00952488" w:rsidRDefault="00952488" w:rsidP="003C19FE">
      <w:bookmarkStart w:id="0" w:name="_GoBack"/>
      <w:bookmarkEnd w:id="0"/>
    </w:p>
    <w:p w14:paraId="331B2D05" w14:textId="32AB9DDF" w:rsidR="00A01CAC" w:rsidRDefault="00A01CAC" w:rsidP="003C19FE">
      <w:pPr>
        <w:rPr>
          <w:rFonts w:ascii="Calibri" w:hAnsi="Calibri"/>
        </w:rPr>
      </w:pPr>
    </w:p>
    <w:p w14:paraId="7CD430C6" w14:textId="7360280B" w:rsidR="00B54644" w:rsidRDefault="00B54644" w:rsidP="003C19FE">
      <w:pPr>
        <w:rPr>
          <w:rFonts w:ascii="Calibri" w:hAnsi="Calibri"/>
        </w:rPr>
      </w:pPr>
    </w:p>
    <w:p w14:paraId="4AED219C" w14:textId="77777777" w:rsidR="00B54644" w:rsidRDefault="00B54644" w:rsidP="003C19FE"/>
    <w:p w14:paraId="349AEEC3" w14:textId="77777777" w:rsidR="00952488" w:rsidRPr="003C19FE" w:rsidRDefault="00952488" w:rsidP="003C19FE"/>
    <w:p w14:paraId="5E514660" w14:textId="77777777" w:rsidR="00367491" w:rsidRPr="00A01CAC" w:rsidRDefault="00367491" w:rsidP="003C19FE"/>
    <w:p w14:paraId="6F05A877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471CC408" w14:textId="77777777" w:rsidR="00220940" w:rsidRDefault="00220940" w:rsidP="003C19FE"/>
    <w:p w14:paraId="359948D7" w14:textId="77777777" w:rsidR="003C19FE" w:rsidRPr="003C19FE" w:rsidRDefault="003C19FE" w:rsidP="003C19FE">
      <w:r w:rsidRPr="003C19FE">
        <w:t>De inschrijver(s)</w:t>
      </w:r>
    </w:p>
    <w:p w14:paraId="548C2317" w14:textId="77777777" w:rsidR="00367491" w:rsidRDefault="00367491" w:rsidP="003C19FE"/>
    <w:p w14:paraId="1F2B1208" w14:textId="77777777" w:rsidR="00FD0FAE" w:rsidRDefault="003C19FE" w:rsidP="003C19FE">
      <w:r w:rsidRPr="003C19FE">
        <w:t>a. ___________________________________ (naam)</w:t>
      </w:r>
    </w:p>
    <w:p w14:paraId="525F8D3B" w14:textId="77777777" w:rsidR="00367491" w:rsidRDefault="00367491" w:rsidP="003C19FE"/>
    <w:p w14:paraId="36B9DF7C" w14:textId="77777777" w:rsidR="003C19FE" w:rsidRDefault="003C19FE" w:rsidP="003C19FE">
      <w:r w:rsidRPr="003C19FE">
        <w:t xml:space="preserve"> ___________________________________ (functie)</w:t>
      </w:r>
    </w:p>
    <w:p w14:paraId="13BF63BA" w14:textId="77777777" w:rsidR="006B77D2" w:rsidRDefault="006B77D2" w:rsidP="006B77D2">
      <w:pPr>
        <w:jc w:val="right"/>
      </w:pPr>
    </w:p>
    <w:p w14:paraId="30619B95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2B9A61C5" w14:textId="77777777" w:rsidR="00FD0FAE" w:rsidRDefault="00FD0FAE" w:rsidP="003C19FE"/>
    <w:p w14:paraId="5CA596B6" w14:textId="77777777" w:rsidR="006B77D2" w:rsidRDefault="006B77D2" w:rsidP="003C19FE"/>
    <w:p w14:paraId="57939D48" w14:textId="77777777" w:rsidR="00FD0FAE" w:rsidRDefault="003C19FE" w:rsidP="003C19FE">
      <w:r w:rsidRPr="003C19FE">
        <w:t xml:space="preserve">b. ___________________________________ (naam) </w:t>
      </w:r>
    </w:p>
    <w:p w14:paraId="5505B2D7" w14:textId="77777777" w:rsidR="00367491" w:rsidRDefault="00367491" w:rsidP="003C19FE"/>
    <w:p w14:paraId="56AABA38" w14:textId="77777777" w:rsidR="003C19FE" w:rsidRPr="003C19FE" w:rsidRDefault="003C19FE" w:rsidP="003C19FE">
      <w:r w:rsidRPr="003C19FE">
        <w:t>___________________________________ (functie)</w:t>
      </w:r>
    </w:p>
    <w:p w14:paraId="6EB6E78F" w14:textId="77777777" w:rsidR="006B77D2" w:rsidRDefault="006B77D2" w:rsidP="006B77D2">
      <w:pPr>
        <w:jc w:val="right"/>
      </w:pPr>
    </w:p>
    <w:p w14:paraId="79DE4465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sectPr w:rsidR="00FD0FAE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EB6D1" w14:textId="77777777" w:rsidR="00190894" w:rsidRDefault="00190894" w:rsidP="00220940">
      <w:pPr>
        <w:spacing w:line="240" w:lineRule="auto"/>
      </w:pPr>
      <w:r>
        <w:separator/>
      </w:r>
    </w:p>
  </w:endnote>
  <w:endnote w:type="continuationSeparator" w:id="0">
    <w:p w14:paraId="226A7370" w14:textId="77777777" w:rsidR="00190894" w:rsidRDefault="0019089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60918" w14:textId="77777777" w:rsidR="00190894" w:rsidRDefault="00190894" w:rsidP="00220940">
      <w:pPr>
        <w:spacing w:line="240" w:lineRule="auto"/>
      </w:pPr>
      <w:r>
        <w:separator/>
      </w:r>
    </w:p>
  </w:footnote>
  <w:footnote w:type="continuationSeparator" w:id="0">
    <w:p w14:paraId="420D9DA7" w14:textId="77777777" w:rsidR="00190894" w:rsidRDefault="0019089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C059B" w14:textId="77777777" w:rsidR="00AC4111" w:rsidRPr="00220940" w:rsidRDefault="00AC4111" w:rsidP="00AC4111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2BBFDB8F" w14:textId="77777777" w:rsidR="00AC4111" w:rsidRPr="00220940" w:rsidRDefault="00AC4111" w:rsidP="00AC4111">
    <w:pPr>
      <w:pStyle w:val="Koptekst"/>
      <w:rPr>
        <w:sz w:val="18"/>
        <w:szCs w:val="18"/>
      </w:rPr>
    </w:pPr>
    <w:r>
      <w:rPr>
        <w:sz w:val="18"/>
        <w:szCs w:val="18"/>
      </w:rPr>
      <w:t>AI 2022-0006</w:t>
    </w:r>
    <w:r w:rsidRPr="00220940">
      <w:rPr>
        <w:sz w:val="18"/>
        <w:szCs w:val="18"/>
      </w:rPr>
      <w:t xml:space="preserve"> </w:t>
    </w:r>
    <w:r w:rsidRPr="0003220A">
      <w:rPr>
        <w:sz w:val="18"/>
        <w:szCs w:val="18"/>
      </w:rPr>
      <w:t xml:space="preserve">Levering zonnepanelen op sportgebouw Sportcentrum </w:t>
    </w:r>
    <w:proofErr w:type="spellStart"/>
    <w:r w:rsidRPr="0003220A">
      <w:rPr>
        <w:sz w:val="18"/>
        <w:szCs w:val="18"/>
      </w:rPr>
      <w:t>Caland</w:t>
    </w:r>
    <w:proofErr w:type="spellEnd"/>
  </w:p>
  <w:p w14:paraId="7A56C507" w14:textId="3B4B7026" w:rsidR="00AC4111" w:rsidRPr="00220940" w:rsidRDefault="00AC4111" w:rsidP="00AC4111">
    <w:pPr>
      <w:pStyle w:val="Koptekst"/>
      <w:rPr>
        <w:sz w:val="18"/>
        <w:szCs w:val="18"/>
      </w:rPr>
    </w:pPr>
    <w:r>
      <w:rPr>
        <w:sz w:val="18"/>
        <w:szCs w:val="18"/>
      </w:rPr>
      <w:t>Bijlage 7</w:t>
    </w:r>
    <w:r>
      <w:rPr>
        <w:sz w:val="18"/>
        <w:szCs w:val="18"/>
      </w:rPr>
      <w:t xml:space="preserve"> </w:t>
    </w:r>
    <w:r>
      <w:rPr>
        <w:sz w:val="18"/>
        <w:szCs w:val="18"/>
      </w:rPr>
      <w:t>–</w:t>
    </w:r>
    <w:r>
      <w:rPr>
        <w:sz w:val="18"/>
        <w:szCs w:val="18"/>
      </w:rPr>
      <w:t xml:space="preserve"> </w:t>
    </w:r>
    <w:r>
      <w:rPr>
        <w:sz w:val="18"/>
        <w:szCs w:val="18"/>
      </w:rPr>
      <w:t>Verklaring gegarandeerde opbrengst</w:t>
    </w:r>
  </w:p>
  <w:p w14:paraId="06AFD14D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4203"/>
    <w:rsid w:val="000661E2"/>
    <w:rsid w:val="000B46D8"/>
    <w:rsid w:val="000B59CC"/>
    <w:rsid w:val="00136DE8"/>
    <w:rsid w:val="00140CF2"/>
    <w:rsid w:val="00177A29"/>
    <w:rsid w:val="00190894"/>
    <w:rsid w:val="001D06B6"/>
    <w:rsid w:val="001F2592"/>
    <w:rsid w:val="00215B7C"/>
    <w:rsid w:val="00220940"/>
    <w:rsid w:val="00234172"/>
    <w:rsid w:val="0027337C"/>
    <w:rsid w:val="0029272E"/>
    <w:rsid w:val="002B5524"/>
    <w:rsid w:val="00313DFA"/>
    <w:rsid w:val="00323120"/>
    <w:rsid w:val="00330F4A"/>
    <w:rsid w:val="00344D3B"/>
    <w:rsid w:val="00367491"/>
    <w:rsid w:val="003946B0"/>
    <w:rsid w:val="003B3222"/>
    <w:rsid w:val="003C19FE"/>
    <w:rsid w:val="003D3ABC"/>
    <w:rsid w:val="003F001F"/>
    <w:rsid w:val="00413C37"/>
    <w:rsid w:val="00424DED"/>
    <w:rsid w:val="004252BF"/>
    <w:rsid w:val="00450DFC"/>
    <w:rsid w:val="00482A4F"/>
    <w:rsid w:val="00527398"/>
    <w:rsid w:val="005E56CB"/>
    <w:rsid w:val="00632123"/>
    <w:rsid w:val="00664B71"/>
    <w:rsid w:val="006B77D2"/>
    <w:rsid w:val="006C583D"/>
    <w:rsid w:val="00801C58"/>
    <w:rsid w:val="00803E42"/>
    <w:rsid w:val="008104C5"/>
    <w:rsid w:val="008402D9"/>
    <w:rsid w:val="00847FFD"/>
    <w:rsid w:val="0086631D"/>
    <w:rsid w:val="00877392"/>
    <w:rsid w:val="0088156C"/>
    <w:rsid w:val="009175F9"/>
    <w:rsid w:val="00952488"/>
    <w:rsid w:val="009761CF"/>
    <w:rsid w:val="009B0D92"/>
    <w:rsid w:val="009B3718"/>
    <w:rsid w:val="009B4203"/>
    <w:rsid w:val="00A01CAC"/>
    <w:rsid w:val="00A03098"/>
    <w:rsid w:val="00A1411A"/>
    <w:rsid w:val="00A3732E"/>
    <w:rsid w:val="00A53085"/>
    <w:rsid w:val="00A86DE4"/>
    <w:rsid w:val="00AC4111"/>
    <w:rsid w:val="00B13684"/>
    <w:rsid w:val="00B54644"/>
    <w:rsid w:val="00BA0A6F"/>
    <w:rsid w:val="00BD0C39"/>
    <w:rsid w:val="00BE1DBE"/>
    <w:rsid w:val="00C82A10"/>
    <w:rsid w:val="00CC39EC"/>
    <w:rsid w:val="00D93CF8"/>
    <w:rsid w:val="00DD0355"/>
    <w:rsid w:val="00EB1492"/>
    <w:rsid w:val="00EB75AA"/>
    <w:rsid w:val="00EC7706"/>
    <w:rsid w:val="00F12F0D"/>
    <w:rsid w:val="00F87226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30A496C"/>
  <w15:docId w15:val="{2FFDB50B-9554-434A-917A-A13387D0F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GloedEnergie\gemeente%20Amsterdam\gemeentelijk%20vastgoed\Sport&amp;Bos\_aanbesteding\_formats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5C39D-9138-4D33-8FCE-25DE54C6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10</TotalTime>
  <Pages>1</Pages>
  <Words>136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Amsterdam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Hop, Rende</cp:lastModifiedBy>
  <cp:revision>1</cp:revision>
  <dcterms:created xsi:type="dcterms:W3CDTF">2018-05-08T07:35:00Z</dcterms:created>
  <dcterms:modified xsi:type="dcterms:W3CDTF">2022-01-12T17:12:00Z</dcterms:modified>
</cp:coreProperties>
</file>